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7E2F" w14:textId="0DF9AA0B" w:rsidR="00583EA0" w:rsidRDefault="00F16E1D" w:rsidP="00D30CC2">
      <w:pPr>
        <w:pStyle w:val="Bijlageondertitel"/>
        <w:numPr>
          <w:ilvl w:val="0"/>
          <w:numId w:val="0"/>
        </w:numPr>
        <w:spacing w:after="240"/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F54C4">
        <w:t>5</w:t>
      </w:r>
      <w:r w:rsidR="00402DB5">
        <w:t xml:space="preserve"> </w:t>
      </w:r>
      <w:r>
        <w:t xml:space="preserve">– </w:t>
      </w:r>
      <w:r w:rsidR="00583EA0">
        <w:t>Modelformulier referentie</w:t>
      </w:r>
      <w:r w:rsidR="00297FBE">
        <w:t>projecten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254B6D" w14:textId="0B4B7C7F" w:rsidR="00583EA0" w:rsidRDefault="00583EA0" w:rsidP="00583EA0">
      <w:r>
        <w:t>De grijze teksten met toelichting in de gele velden dienen te worden vervangen door invullingen van de</w:t>
      </w:r>
      <w:r w:rsidR="00744ACB">
        <w:t xml:space="preserve"> Inschrijver. </w:t>
      </w:r>
    </w:p>
    <w:tbl>
      <w:tblPr>
        <w:tblW w:w="9719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482"/>
        <w:gridCol w:w="6237"/>
      </w:tblGrid>
      <w:tr w:rsidR="00302ACF" w14:paraId="1B57DA66" w14:textId="77777777" w:rsidTr="003207B9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6260343" w14:textId="49F4F102" w:rsidR="00302ACF" w:rsidRPr="00D30CC2" w:rsidRDefault="00302ACF" w:rsidP="00D756DF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Inschrijver</w:t>
            </w:r>
          </w:p>
        </w:tc>
      </w:tr>
      <w:tr w:rsidR="00302ACF" w14:paraId="5217D151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2D4" w14:textId="65727865" w:rsidR="00302ACF" w:rsidRDefault="00302ACF">
            <w:r>
              <w:t>Naam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2002C9" w14:textId="3BFD385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Naam Inschrijver</w:t>
            </w:r>
          </w:p>
        </w:tc>
      </w:tr>
      <w:tr w:rsidR="00302ACF" w14:paraId="5CE68B92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1C3B" w14:textId="77777777" w:rsidR="00302ACF" w:rsidRDefault="00302ACF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53DBF73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302ACF" w14:paraId="498E49FC" w14:textId="77777777" w:rsidTr="003207B9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D4E8D43" w14:textId="20553452" w:rsidR="00302ACF" w:rsidRPr="00D30CC2" w:rsidRDefault="00302ACF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302ACF" w14:paraId="66DB0A1D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A67A" w14:textId="77777777" w:rsidR="00302ACF" w:rsidRDefault="00302ACF">
            <w:r>
              <w:t>Nummer referentieproject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380A5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302ACF" w14:paraId="04186675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102" w14:textId="77777777" w:rsidR="00302ACF" w:rsidRDefault="00302ACF">
            <w:r>
              <w:t>Referentieproject (naam)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C745A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302ACF" w14:paraId="51065D14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0A7" w14:textId="17653008" w:rsidR="003207B9" w:rsidRPr="0017107D" w:rsidRDefault="00302ACF">
            <w:r>
              <w:t>Referentie heeft betrekking op</w:t>
            </w:r>
            <w:r w:rsidR="003207B9" w:rsidRPr="00BB45B9">
              <w:rPr>
                <w:b/>
                <w:bCs/>
              </w:rPr>
              <w:t xml:space="preserve"> </w:t>
            </w:r>
            <w:r w:rsidR="003207B9" w:rsidRPr="003207B9">
              <w:t>Technische bekwaamheid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7FC3C32" w14:textId="60644D8A" w:rsidR="0017107D" w:rsidRDefault="00BB45B9" w:rsidP="0017107D">
            <w:pPr>
              <w:rPr>
                <w:b/>
                <w:bCs/>
              </w:rPr>
            </w:pPr>
            <w:r w:rsidRPr="003207B9">
              <w:rPr>
                <w:b/>
                <w:bCs/>
              </w:rPr>
              <w:t xml:space="preserve">Kerncompetentie </w:t>
            </w:r>
            <w:r w:rsidR="003B0BC1">
              <w:rPr>
                <w:b/>
                <w:bCs/>
              </w:rPr>
              <w:t>Verkeersmodelwerkzaamheden</w:t>
            </w:r>
          </w:p>
          <w:p w14:paraId="3A2C5003" w14:textId="5DCBDF8D" w:rsidR="00BB45B9" w:rsidRPr="003207B9" w:rsidRDefault="006120F0" w:rsidP="0017107D">
            <w:pPr>
              <w:rPr>
                <w:b/>
                <w:bCs/>
              </w:rPr>
            </w:pPr>
            <w:r w:rsidRPr="001A6CB5">
              <w:rPr>
                <w:b/>
                <w:bCs/>
              </w:rPr>
              <w:t>Referentie</w:t>
            </w:r>
            <w:r w:rsidR="001A6CB5">
              <w:rPr>
                <w:b/>
                <w:bCs/>
              </w:rPr>
              <w:t xml:space="preserve"> </w:t>
            </w:r>
            <w:r w:rsidR="001A6CB5" w:rsidRPr="001A6CB5">
              <w:rPr>
                <w:b/>
                <w:bCs/>
              </w:rPr>
              <w:t>Kerncompetentie</w:t>
            </w:r>
            <w:r w:rsidR="001A6CB5">
              <w:rPr>
                <w:b/>
                <w:bCs/>
              </w:rPr>
              <w:t xml:space="preserve"> </w:t>
            </w:r>
            <w:r w:rsidR="001A6CB5" w:rsidRPr="001A6CB5">
              <w:rPr>
                <w:b/>
                <w:bCs/>
              </w:rPr>
              <w:t>A</w:t>
            </w:r>
          </w:p>
        </w:tc>
      </w:tr>
      <w:tr w:rsidR="00302ACF" w14:paraId="2AA99CBB" w14:textId="77777777" w:rsidTr="003207B9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E8E0D85" w14:textId="7FC4EF46" w:rsidR="00302ACF" w:rsidRPr="00D30CC2" w:rsidRDefault="00302ACF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</w:p>
        </w:tc>
      </w:tr>
      <w:tr w:rsidR="00302ACF" w14:paraId="2B2FC059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94EB" w14:textId="36BDD0DC" w:rsidR="00302ACF" w:rsidRDefault="00302ACF">
            <w:r>
              <w:t>Aanbesteder/opdrachtgever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5B5E5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302ACF" w14:paraId="5720C11A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A0E6" w14:textId="7BB71530" w:rsidR="00302ACF" w:rsidRDefault="00302ACF">
            <w:r>
              <w:t>Contactpersoon bij de opdrachtgever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50718C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302ACF" w14:paraId="2726FF8A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FAFB" w14:textId="3E2DBCF7" w:rsidR="00302ACF" w:rsidRDefault="00302ACF">
            <w:r>
              <w:t>Contactgegevens contactpersoon bij de opdrachtgever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0233E5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18DA153" w14:textId="77777777" w:rsidR="00302ACF" w:rsidRDefault="00302ACF">
            <w:pPr>
              <w:rPr>
                <w:highlight w:val="lightGray"/>
              </w:rPr>
            </w:pPr>
          </w:p>
          <w:p w14:paraId="0172AB6C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302ACF" w14:paraId="265C9A6D" w14:textId="77777777" w:rsidTr="003207B9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6884F72" w14:textId="77777777" w:rsidR="00302ACF" w:rsidRPr="00D30CC2" w:rsidRDefault="00302ACF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Nadere informatie referentieproject</w:t>
            </w:r>
          </w:p>
        </w:tc>
      </w:tr>
      <w:tr w:rsidR="00302ACF" w14:paraId="44DB2ACE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546" w14:textId="77777777" w:rsidR="00302ACF" w:rsidRDefault="00302ACF" w:rsidP="00297FBE">
            <w:r>
              <w:t>Locatie van het referentieproject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E2400A" w14:textId="77777777" w:rsidR="00302ACF" w:rsidRPr="003207B9" w:rsidRDefault="00302ACF">
            <w:pPr>
              <w:rPr>
                <w:sz w:val="18"/>
                <w:szCs w:val="18"/>
                <w:highlight w:val="lightGray"/>
              </w:rPr>
            </w:pPr>
            <w:r w:rsidRPr="003207B9">
              <w:rPr>
                <w:sz w:val="18"/>
                <w:szCs w:val="18"/>
                <w:highlight w:val="lightGray"/>
              </w:rPr>
              <w:t>Locatiegegevens</w:t>
            </w:r>
          </w:p>
          <w:p w14:paraId="380AED28" w14:textId="77777777" w:rsidR="00302ACF" w:rsidRPr="003207B9" w:rsidRDefault="00302ACF">
            <w:pPr>
              <w:rPr>
                <w:sz w:val="18"/>
                <w:szCs w:val="18"/>
                <w:highlight w:val="lightGray"/>
              </w:rPr>
            </w:pPr>
          </w:p>
          <w:p w14:paraId="63A6503B" w14:textId="77777777" w:rsidR="00302ACF" w:rsidRDefault="00302ACF">
            <w:pPr>
              <w:rPr>
                <w:sz w:val="18"/>
                <w:szCs w:val="18"/>
                <w:highlight w:val="lightGray"/>
              </w:rPr>
            </w:pPr>
          </w:p>
          <w:p w14:paraId="5ACEA6A0" w14:textId="3FDEDBE2" w:rsidR="00A92DDA" w:rsidRPr="003207B9" w:rsidRDefault="00A92DDA">
            <w:pPr>
              <w:rPr>
                <w:sz w:val="18"/>
                <w:szCs w:val="18"/>
                <w:highlight w:val="lightGray"/>
              </w:rPr>
            </w:pPr>
          </w:p>
        </w:tc>
      </w:tr>
      <w:tr w:rsidR="00302ACF" w14:paraId="7268AFE4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61E8" w14:textId="77777777" w:rsidR="00302ACF" w:rsidRDefault="00302ACF">
            <w:r>
              <w:t>Datum van de opdrachtverlening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BFD559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302ACF" w14:paraId="04C72F01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7B8A" w14:textId="77777777" w:rsidR="00302ACF" w:rsidRDefault="00302ACF">
            <w:r>
              <w:t>Aannemingssom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682E5B" w14:textId="13C1FF00" w:rsidR="00302ACF" w:rsidRDefault="00302ACF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302ACF" w14:paraId="3383A749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F25" w14:textId="41D1EAB7" w:rsidR="00302ACF" w:rsidRDefault="00302ACF">
            <w:r>
              <w:t>Gefactureerd bedrag (excl. btw)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69F8D" w14:textId="62AC7789" w:rsidR="00302ACF" w:rsidRDefault="00302ACF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 xml:space="preserve">€  </w:t>
            </w:r>
            <w:r w:rsidR="00B57B25">
              <w:rPr>
                <w:highlight w:val="lightGray"/>
              </w:rPr>
              <w:t>(</w:t>
            </w:r>
            <w:proofErr w:type="gramEnd"/>
            <w:r>
              <w:rPr>
                <w:highlight w:val="lightGray"/>
              </w:rPr>
              <w:t>incl.  meer en minder</w:t>
            </w:r>
            <w:r w:rsidR="00A92DDA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>werk en excl. btw</w:t>
            </w:r>
            <w:r w:rsidR="00B57B25">
              <w:rPr>
                <w:highlight w:val="lightGray"/>
              </w:rPr>
              <w:t>)</w:t>
            </w:r>
          </w:p>
        </w:tc>
      </w:tr>
      <w:tr w:rsidR="00302ACF" w14:paraId="1B5B2997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D8AD" w14:textId="77777777" w:rsidR="00302ACF" w:rsidRDefault="00302ACF">
            <w:r>
              <w:t>Oorspronkelijke opleverdatum bij opdrachtverstrekking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CD3446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302ACF" w14:paraId="3FF8D1F7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5C19" w14:textId="411C4731" w:rsidR="00302ACF" w:rsidRDefault="00302ACF">
            <w:r>
              <w:t>Datum van oplevering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81E9F3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302ACF" w14:paraId="02F1BD2D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EB37" w14:textId="1DF79577" w:rsidR="00302ACF" w:rsidRDefault="00302ACF">
            <w:r>
              <w:t>Uitgevoerd in samenwerkingsverband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C66A89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302ACF" w14:paraId="7705C90E" w14:textId="77777777" w:rsidTr="003207B9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3C74" w14:textId="77777777" w:rsidR="00302ACF" w:rsidRDefault="00302ACF">
            <w:r>
              <w:t>De namen van de overige participanten in het samenwerkingsverband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5FECA2" w14:textId="736CCAAD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</w:t>
            </w:r>
            <w:r w:rsidR="00B57B25">
              <w:rPr>
                <w:highlight w:val="lightGray"/>
              </w:rPr>
              <w:t>/of</w:t>
            </w:r>
            <w:r>
              <w:rPr>
                <w:highlight w:val="lightGray"/>
              </w:rPr>
              <w:t xml:space="preserve"> onderaannemers</w:t>
            </w:r>
          </w:p>
        </w:tc>
      </w:tr>
      <w:tr w:rsidR="00302ACF" w14:paraId="65EC4786" w14:textId="77777777" w:rsidTr="003207B9">
        <w:trPr>
          <w:cantSplit/>
          <w:trHeight w:val="20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217E" w14:textId="1B06A600" w:rsidR="00302ACF" w:rsidRDefault="00302ACF">
            <w:r>
              <w:t>Omschrijving van de werkzaamheden dat binnen het referentiewerk is verricht door de inschrijver.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F7DBDF0" w14:textId="71A3CC45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302ACF" w14:paraId="2F9646F6" w14:textId="77777777" w:rsidTr="003207B9">
        <w:trPr>
          <w:cantSplit/>
          <w:trHeight w:val="2371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BD10" w14:textId="0F8400B9" w:rsidR="00302ACF" w:rsidRDefault="00302ACF">
            <w:r>
              <w:t>Omvang van de werkzaamheden die door de inschrijver en de andere deelnemers in het samenwerkingsverband zijn verricht.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BFAED12" w14:textId="0CAA5C86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inschrijver</w:t>
            </w:r>
          </w:p>
          <w:p w14:paraId="7465B8B5" w14:textId="77777777" w:rsidR="00302ACF" w:rsidRDefault="00302ACF">
            <w:pPr>
              <w:rPr>
                <w:highlight w:val="lightGray"/>
              </w:rPr>
            </w:pPr>
          </w:p>
          <w:p w14:paraId="7D6BEA8A" w14:textId="171B98C2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€   + omschrijving werkzaamheden uitgevoerd door combinant(en)</w:t>
            </w:r>
          </w:p>
          <w:p w14:paraId="3011BAD4" w14:textId="77777777" w:rsidR="00302ACF" w:rsidRDefault="00302ACF">
            <w:pPr>
              <w:rPr>
                <w:highlight w:val="lightGray"/>
              </w:rPr>
            </w:pPr>
          </w:p>
          <w:p w14:paraId="333912E2" w14:textId="77777777" w:rsidR="00302ACF" w:rsidRDefault="00302AC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5B9F6C5" w14:textId="563359BB" w:rsidR="006120F0" w:rsidRDefault="006120F0" w:rsidP="00302ACF"/>
    <w:p w14:paraId="0B063A3F" w14:textId="77777777" w:rsidR="006120F0" w:rsidRDefault="006120F0">
      <w:r>
        <w:br w:type="page"/>
      </w:r>
    </w:p>
    <w:tbl>
      <w:tblPr>
        <w:tblW w:w="9719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482"/>
        <w:gridCol w:w="6237"/>
      </w:tblGrid>
      <w:tr w:rsidR="006120F0" w14:paraId="42785C5A" w14:textId="77777777" w:rsidTr="00026162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8F5382A" w14:textId="77777777" w:rsidR="006120F0" w:rsidRPr="00D30CC2" w:rsidRDefault="006120F0" w:rsidP="00026162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lastRenderedPageBreak/>
              <w:t>Inschrijver</w:t>
            </w:r>
          </w:p>
        </w:tc>
      </w:tr>
      <w:tr w:rsidR="006120F0" w14:paraId="6A994C7A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D246" w14:textId="77777777" w:rsidR="006120F0" w:rsidRDefault="006120F0" w:rsidP="00026162">
            <w:r>
              <w:t>Naam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F3E7849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Naam Inschrijver</w:t>
            </w:r>
          </w:p>
        </w:tc>
      </w:tr>
      <w:tr w:rsidR="006120F0" w14:paraId="5ECC8C30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ADC" w14:textId="77777777" w:rsidR="006120F0" w:rsidRDefault="006120F0" w:rsidP="00026162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33EB09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6120F0" w14:paraId="537B437F" w14:textId="77777777" w:rsidTr="00026162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82AF80F" w14:textId="77777777" w:rsidR="006120F0" w:rsidRPr="00D30CC2" w:rsidRDefault="006120F0" w:rsidP="00026162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6120F0" w14:paraId="6F852351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3621" w14:textId="77777777" w:rsidR="006120F0" w:rsidRDefault="006120F0" w:rsidP="00026162">
            <w:r>
              <w:t>Nummer referentieproject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9FE6568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6120F0" w14:paraId="53111DBF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C0C7" w14:textId="77777777" w:rsidR="006120F0" w:rsidRDefault="006120F0" w:rsidP="00026162">
            <w:r>
              <w:t>Referentieproject (naam)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F870EE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6120F0" w14:paraId="5FCB4173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0692" w14:textId="77777777" w:rsidR="006120F0" w:rsidRPr="0017107D" w:rsidRDefault="006120F0" w:rsidP="00026162">
            <w:r>
              <w:t>Referentie heeft betrekking op</w:t>
            </w:r>
            <w:r w:rsidRPr="00BB45B9">
              <w:rPr>
                <w:b/>
                <w:bCs/>
              </w:rPr>
              <w:t xml:space="preserve"> </w:t>
            </w:r>
            <w:r w:rsidRPr="003207B9">
              <w:t>Technische bekwaamheid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F9BF53E" w14:textId="77777777" w:rsidR="006120F0" w:rsidRDefault="006120F0" w:rsidP="00026162">
            <w:pPr>
              <w:rPr>
                <w:b/>
                <w:bCs/>
              </w:rPr>
            </w:pPr>
            <w:r w:rsidRPr="003207B9">
              <w:rPr>
                <w:b/>
                <w:bCs/>
              </w:rPr>
              <w:t xml:space="preserve">Kerncompetentie </w:t>
            </w:r>
            <w:r>
              <w:rPr>
                <w:b/>
                <w:bCs/>
              </w:rPr>
              <w:t>Verkeersmodelwerkzaamheden</w:t>
            </w:r>
          </w:p>
          <w:p w14:paraId="7A6DC27D" w14:textId="36C63E64" w:rsidR="006120F0" w:rsidRPr="001A6CB5" w:rsidRDefault="006120F0" w:rsidP="00026162">
            <w:pPr>
              <w:rPr>
                <w:rFonts w:eastAsia="Times New Roman"/>
                <w:lang w:eastAsia="nl-NL"/>
              </w:rPr>
            </w:pPr>
            <w:r>
              <w:rPr>
                <w:b/>
                <w:bCs/>
              </w:rPr>
              <w:t xml:space="preserve">Referentieproject </w:t>
            </w:r>
            <w:r w:rsidR="001A6CB5" w:rsidRPr="001A6CB5">
              <w:rPr>
                <w:b/>
                <w:bCs/>
              </w:rPr>
              <w:t>Kerncompetentie B</w:t>
            </w:r>
          </w:p>
        </w:tc>
      </w:tr>
      <w:tr w:rsidR="006120F0" w14:paraId="3391C8BD" w14:textId="77777777" w:rsidTr="00026162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39AC55A" w14:textId="53EC9969" w:rsidR="006120F0" w:rsidRPr="00D30CC2" w:rsidRDefault="006120F0" w:rsidP="00026162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</w:t>
            </w:r>
            <w:r w:rsidR="001A6CB5">
              <w:rPr>
                <w:b/>
                <w:bCs/>
              </w:rPr>
              <w:t>r</w:t>
            </w:r>
          </w:p>
        </w:tc>
      </w:tr>
      <w:tr w:rsidR="006120F0" w14:paraId="4B500617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997" w14:textId="77777777" w:rsidR="006120F0" w:rsidRDefault="006120F0" w:rsidP="00026162">
            <w:r>
              <w:t>Aanbesteder/opdrachtgever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7E7B60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6120F0" w14:paraId="11ED7F71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6FB4" w14:textId="77777777" w:rsidR="006120F0" w:rsidRDefault="006120F0" w:rsidP="00026162">
            <w:r>
              <w:t>Contactpersoon bij de opdrachtgever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9F833F2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6120F0" w14:paraId="209B1046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230" w14:textId="77777777" w:rsidR="006120F0" w:rsidRDefault="006120F0" w:rsidP="00026162">
            <w:r>
              <w:t>Contactgegevens contactpersoon bij de opdrachtgever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81267DD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5273664" w14:textId="77777777" w:rsidR="006120F0" w:rsidRDefault="006120F0" w:rsidP="00026162">
            <w:pPr>
              <w:rPr>
                <w:highlight w:val="lightGray"/>
              </w:rPr>
            </w:pPr>
          </w:p>
          <w:p w14:paraId="0C5E8182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6120F0" w14:paraId="6D47DC88" w14:textId="77777777" w:rsidTr="00026162">
        <w:trPr>
          <w:cantSplit/>
        </w:trPr>
        <w:tc>
          <w:tcPr>
            <w:tcW w:w="9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7CC222C" w14:textId="77777777" w:rsidR="006120F0" w:rsidRPr="00D30CC2" w:rsidRDefault="006120F0" w:rsidP="00026162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Nadere informatie referentieproject</w:t>
            </w:r>
          </w:p>
        </w:tc>
      </w:tr>
      <w:tr w:rsidR="006120F0" w14:paraId="07DD6FAF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32A2" w14:textId="77777777" w:rsidR="006120F0" w:rsidRDefault="006120F0" w:rsidP="00026162">
            <w:r>
              <w:t>Locatie van het referentieproject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57759F9" w14:textId="77777777" w:rsidR="006120F0" w:rsidRPr="003207B9" w:rsidRDefault="006120F0" w:rsidP="00026162">
            <w:pPr>
              <w:rPr>
                <w:sz w:val="18"/>
                <w:szCs w:val="18"/>
                <w:highlight w:val="lightGray"/>
              </w:rPr>
            </w:pPr>
            <w:r w:rsidRPr="003207B9">
              <w:rPr>
                <w:sz w:val="18"/>
                <w:szCs w:val="18"/>
                <w:highlight w:val="lightGray"/>
              </w:rPr>
              <w:t>Locatiegegevens</w:t>
            </w:r>
          </w:p>
          <w:p w14:paraId="2EC39FAB" w14:textId="77777777" w:rsidR="006120F0" w:rsidRPr="003207B9" w:rsidRDefault="006120F0" w:rsidP="00026162">
            <w:pPr>
              <w:rPr>
                <w:sz w:val="18"/>
                <w:szCs w:val="18"/>
                <w:highlight w:val="lightGray"/>
              </w:rPr>
            </w:pPr>
          </w:p>
          <w:p w14:paraId="21D1206A" w14:textId="77777777" w:rsidR="006120F0" w:rsidRDefault="006120F0" w:rsidP="00026162">
            <w:pPr>
              <w:rPr>
                <w:sz w:val="18"/>
                <w:szCs w:val="18"/>
                <w:highlight w:val="lightGray"/>
              </w:rPr>
            </w:pPr>
          </w:p>
          <w:p w14:paraId="6ED54C4F" w14:textId="77777777" w:rsidR="006120F0" w:rsidRPr="003207B9" w:rsidRDefault="006120F0" w:rsidP="00026162">
            <w:pPr>
              <w:rPr>
                <w:sz w:val="18"/>
                <w:szCs w:val="18"/>
                <w:highlight w:val="lightGray"/>
              </w:rPr>
            </w:pPr>
          </w:p>
        </w:tc>
      </w:tr>
      <w:tr w:rsidR="006120F0" w14:paraId="79D87964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F26" w14:textId="77777777" w:rsidR="006120F0" w:rsidRDefault="006120F0" w:rsidP="00026162">
            <w:r>
              <w:t>Datum van de opdrachtverlening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0D85F2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6120F0" w14:paraId="7755AA29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16D" w14:textId="77777777" w:rsidR="006120F0" w:rsidRDefault="006120F0" w:rsidP="00026162">
            <w:r>
              <w:t>Aannemingssom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95BBE2" w14:textId="77777777" w:rsidR="006120F0" w:rsidRDefault="006120F0" w:rsidP="00026162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6120F0" w14:paraId="6FD54809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E321" w14:textId="77777777" w:rsidR="006120F0" w:rsidRDefault="006120F0" w:rsidP="00026162">
            <w:r>
              <w:t>Gefactureerd bedrag (excl. btw)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EAF22C3" w14:textId="77777777" w:rsidR="006120F0" w:rsidRDefault="006120F0" w:rsidP="00026162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incl.  meer en minder werk en excl. btw)</w:t>
            </w:r>
          </w:p>
        </w:tc>
      </w:tr>
      <w:tr w:rsidR="006120F0" w14:paraId="30E7F7B8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801F" w14:textId="77777777" w:rsidR="006120F0" w:rsidRDefault="006120F0" w:rsidP="00026162">
            <w:r>
              <w:t>Oorspronkelijke opleverdatum bij opdrachtverstrekking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CF51309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6120F0" w14:paraId="0A5BD115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1134" w14:textId="77777777" w:rsidR="006120F0" w:rsidRDefault="006120F0" w:rsidP="00026162">
            <w:r>
              <w:t>Datum van oplevering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5FBDD0B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6120F0" w14:paraId="3A0BCE29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BD2F" w14:textId="77777777" w:rsidR="006120F0" w:rsidRDefault="006120F0" w:rsidP="00026162">
            <w:r>
              <w:t>Uitgevoerd in samenwerkingsverband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16BADF" w14:textId="77777777" w:rsidR="006120F0" w:rsidRDefault="006120F0" w:rsidP="00026162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6120F0" w14:paraId="075C666A" w14:textId="77777777" w:rsidTr="00026162">
        <w:trPr>
          <w:cantSplit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C9DE" w14:textId="77777777" w:rsidR="006120F0" w:rsidRDefault="006120F0" w:rsidP="00026162">
            <w:r>
              <w:t>De namen van de overige participanten in het samenwerkingsverband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D7D34B9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en/of onderaannemers</w:t>
            </w:r>
          </w:p>
        </w:tc>
      </w:tr>
      <w:tr w:rsidR="006120F0" w14:paraId="0AB361E6" w14:textId="77777777" w:rsidTr="00026162">
        <w:trPr>
          <w:cantSplit/>
          <w:trHeight w:val="20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B5BD" w14:textId="77777777" w:rsidR="006120F0" w:rsidRDefault="006120F0" w:rsidP="00026162">
            <w:r>
              <w:t>Omschrijving van de werkzaamheden dat binnen het referentiewerk is verricht door de inschrijver.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360D91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6120F0" w14:paraId="36390052" w14:textId="77777777" w:rsidTr="00026162">
        <w:trPr>
          <w:cantSplit/>
          <w:trHeight w:val="2371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6F73" w14:textId="77777777" w:rsidR="006120F0" w:rsidRDefault="006120F0" w:rsidP="00026162">
            <w:r>
              <w:t>Omvang van de werkzaamheden die door de inschrijver en de andere deelnemers in het samenwerkingsverband zijn verricht.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1235FC7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inschrijver</w:t>
            </w:r>
          </w:p>
          <w:p w14:paraId="351E1655" w14:textId="77777777" w:rsidR="006120F0" w:rsidRDefault="006120F0" w:rsidP="00026162">
            <w:pPr>
              <w:rPr>
                <w:highlight w:val="lightGray"/>
              </w:rPr>
            </w:pPr>
          </w:p>
          <w:p w14:paraId="5E4B87D4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12A6BEC3" w14:textId="77777777" w:rsidR="006120F0" w:rsidRDefault="006120F0" w:rsidP="00026162">
            <w:pPr>
              <w:rPr>
                <w:highlight w:val="lightGray"/>
              </w:rPr>
            </w:pPr>
          </w:p>
          <w:p w14:paraId="21F10427" w14:textId="77777777" w:rsidR="006120F0" w:rsidRDefault="006120F0" w:rsidP="00026162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B75831A" w14:textId="77777777" w:rsidR="000B46D8" w:rsidRDefault="000B46D8" w:rsidP="00302ACF"/>
    <w:sectPr w:rsidR="000B46D8" w:rsidSect="003207B9">
      <w:headerReference w:type="default" r:id="rId7"/>
      <w:pgSz w:w="11906" w:h="16838"/>
      <w:pgMar w:top="1077" w:right="964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94582" w14:textId="77777777" w:rsidR="0063030B" w:rsidRDefault="0063030B" w:rsidP="00D30CC2">
      <w:pPr>
        <w:spacing w:line="240" w:lineRule="auto"/>
      </w:pPr>
      <w:r>
        <w:separator/>
      </w:r>
    </w:p>
  </w:endnote>
  <w:endnote w:type="continuationSeparator" w:id="0">
    <w:p w14:paraId="043DD476" w14:textId="77777777" w:rsidR="0063030B" w:rsidRDefault="0063030B" w:rsidP="00D30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35D27" w14:textId="77777777" w:rsidR="0063030B" w:rsidRDefault="0063030B" w:rsidP="00D30CC2">
      <w:pPr>
        <w:spacing w:line="240" w:lineRule="auto"/>
      </w:pPr>
      <w:r>
        <w:separator/>
      </w:r>
    </w:p>
  </w:footnote>
  <w:footnote w:type="continuationSeparator" w:id="0">
    <w:p w14:paraId="36DFC022" w14:textId="77777777" w:rsidR="0063030B" w:rsidRDefault="0063030B" w:rsidP="00D30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9B86A" w14:textId="48BE21EF" w:rsidR="00D30CC2" w:rsidRPr="00220940" w:rsidRDefault="00D30CC2" w:rsidP="00D30CC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70D0AC2" w14:textId="06D191A2" w:rsidR="00D30CC2" w:rsidRPr="00D30CC2" w:rsidRDefault="00D30CC2">
    <w:pPr>
      <w:pStyle w:val="Koptekst"/>
      <w:rPr>
        <w:sz w:val="18"/>
        <w:szCs w:val="18"/>
      </w:rPr>
    </w:pPr>
    <w:r w:rsidRPr="00A8282D">
      <w:rPr>
        <w:sz w:val="18"/>
        <w:szCs w:val="18"/>
      </w:rPr>
      <w:t>AI 202</w:t>
    </w:r>
    <w:r w:rsidR="00302ACF">
      <w:rPr>
        <w:sz w:val="18"/>
        <w:szCs w:val="18"/>
      </w:rPr>
      <w:t>2</w:t>
    </w:r>
    <w:r w:rsidR="00A8282D" w:rsidRPr="00A8282D">
      <w:rPr>
        <w:sz w:val="18"/>
        <w:szCs w:val="18"/>
      </w:rPr>
      <w:t>-0</w:t>
    </w:r>
    <w:r w:rsidR="00302ACF">
      <w:rPr>
        <w:sz w:val="18"/>
        <w:szCs w:val="18"/>
      </w:rPr>
      <w:t>084</w:t>
    </w:r>
    <w:r w:rsidRPr="00220940">
      <w:rPr>
        <w:sz w:val="18"/>
        <w:szCs w:val="18"/>
      </w:rPr>
      <w:t xml:space="preserve"> </w:t>
    </w:r>
    <w:r>
      <w:rPr>
        <w:sz w:val="18"/>
        <w:szCs w:val="18"/>
      </w:rPr>
      <w:t xml:space="preserve">Raamovereenkomst </w:t>
    </w:r>
    <w:r w:rsidR="00302ACF" w:rsidRPr="00302ACF">
      <w:rPr>
        <w:sz w:val="18"/>
        <w:szCs w:val="18"/>
      </w:rPr>
      <w:t>Verkeersmodelwerkzaamheden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58E0E9F"/>
    <w:multiLevelType w:val="hybridMultilevel"/>
    <w:tmpl w:val="3478446E"/>
    <w:lvl w:ilvl="0" w:tplc="22242EA0">
      <w:start w:val="1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3938937">
    <w:abstractNumId w:val="0"/>
  </w:num>
  <w:num w:numId="2" w16cid:durableId="44110750">
    <w:abstractNumId w:val="4"/>
  </w:num>
  <w:num w:numId="3" w16cid:durableId="1438327307">
    <w:abstractNumId w:val="8"/>
  </w:num>
  <w:num w:numId="4" w16cid:durableId="1079867732">
    <w:abstractNumId w:val="7"/>
  </w:num>
  <w:num w:numId="5" w16cid:durableId="1650205136">
    <w:abstractNumId w:val="0"/>
  </w:num>
  <w:num w:numId="6" w16cid:durableId="42827732">
    <w:abstractNumId w:val="3"/>
  </w:num>
  <w:num w:numId="7" w16cid:durableId="578828673">
    <w:abstractNumId w:val="6"/>
  </w:num>
  <w:num w:numId="8" w16cid:durableId="1975526304">
    <w:abstractNumId w:val="5"/>
  </w:num>
  <w:num w:numId="9" w16cid:durableId="1637562187">
    <w:abstractNumId w:val="8"/>
  </w:num>
  <w:num w:numId="10" w16cid:durableId="856693499">
    <w:abstractNumId w:val="7"/>
  </w:num>
  <w:num w:numId="11" w16cid:durableId="1228419892">
    <w:abstractNumId w:val="7"/>
  </w:num>
  <w:num w:numId="12" w16cid:durableId="381713176">
    <w:abstractNumId w:val="7"/>
  </w:num>
  <w:num w:numId="13" w16cid:durableId="1240748377">
    <w:abstractNumId w:val="7"/>
  </w:num>
  <w:num w:numId="14" w16cid:durableId="1117525666">
    <w:abstractNumId w:val="7"/>
  </w:num>
  <w:num w:numId="15" w16cid:durableId="922106281">
    <w:abstractNumId w:val="7"/>
  </w:num>
  <w:num w:numId="16" w16cid:durableId="1951009066">
    <w:abstractNumId w:val="7"/>
  </w:num>
  <w:num w:numId="17" w16cid:durableId="121001740">
    <w:abstractNumId w:val="7"/>
  </w:num>
  <w:num w:numId="18" w16cid:durableId="536241988">
    <w:abstractNumId w:val="7"/>
  </w:num>
  <w:num w:numId="19" w16cid:durableId="1673289286">
    <w:abstractNumId w:val="5"/>
  </w:num>
  <w:num w:numId="20" w16cid:durableId="611207282">
    <w:abstractNumId w:val="8"/>
  </w:num>
  <w:num w:numId="21" w16cid:durableId="437214812">
    <w:abstractNumId w:val="0"/>
  </w:num>
  <w:num w:numId="22" w16cid:durableId="1592615407">
    <w:abstractNumId w:val="3"/>
  </w:num>
  <w:num w:numId="23" w16cid:durableId="283317443">
    <w:abstractNumId w:val="6"/>
  </w:num>
  <w:num w:numId="24" w16cid:durableId="1512530664">
    <w:abstractNumId w:val="0"/>
  </w:num>
  <w:num w:numId="25" w16cid:durableId="1016493738">
    <w:abstractNumId w:val="0"/>
  </w:num>
  <w:num w:numId="26" w16cid:durableId="535041282">
    <w:abstractNumId w:val="0"/>
  </w:num>
  <w:num w:numId="27" w16cid:durableId="16167871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3957543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971DD"/>
    <w:rsid w:val="000B46D8"/>
    <w:rsid w:val="0017107D"/>
    <w:rsid w:val="00177A29"/>
    <w:rsid w:val="001A6CB5"/>
    <w:rsid w:val="001F4A5D"/>
    <w:rsid w:val="00235A5A"/>
    <w:rsid w:val="0028772C"/>
    <w:rsid w:val="00294514"/>
    <w:rsid w:val="00297FBE"/>
    <w:rsid w:val="002B5524"/>
    <w:rsid w:val="002D72E5"/>
    <w:rsid w:val="002E021A"/>
    <w:rsid w:val="00302ACF"/>
    <w:rsid w:val="003207B9"/>
    <w:rsid w:val="00375DAB"/>
    <w:rsid w:val="003B0BC1"/>
    <w:rsid w:val="003B3222"/>
    <w:rsid w:val="003E56F4"/>
    <w:rsid w:val="00402DB5"/>
    <w:rsid w:val="00424DED"/>
    <w:rsid w:val="00471FC3"/>
    <w:rsid w:val="00482A4F"/>
    <w:rsid w:val="00497444"/>
    <w:rsid w:val="00527398"/>
    <w:rsid w:val="00577F7F"/>
    <w:rsid w:val="00583EA0"/>
    <w:rsid w:val="006120F0"/>
    <w:rsid w:val="0063030B"/>
    <w:rsid w:val="00632123"/>
    <w:rsid w:val="00724E00"/>
    <w:rsid w:val="00744ACB"/>
    <w:rsid w:val="00753142"/>
    <w:rsid w:val="008104C5"/>
    <w:rsid w:val="008402D9"/>
    <w:rsid w:val="009175F9"/>
    <w:rsid w:val="0096155C"/>
    <w:rsid w:val="009761CF"/>
    <w:rsid w:val="00976F6C"/>
    <w:rsid w:val="009B0D92"/>
    <w:rsid w:val="00A03098"/>
    <w:rsid w:val="00A3732E"/>
    <w:rsid w:val="00A41D0C"/>
    <w:rsid w:val="00A53085"/>
    <w:rsid w:val="00A8282D"/>
    <w:rsid w:val="00A92DDA"/>
    <w:rsid w:val="00AE586C"/>
    <w:rsid w:val="00B57B25"/>
    <w:rsid w:val="00BB45B9"/>
    <w:rsid w:val="00BD0C39"/>
    <w:rsid w:val="00BF6D7B"/>
    <w:rsid w:val="00C00152"/>
    <w:rsid w:val="00D30CC2"/>
    <w:rsid w:val="00D756DF"/>
    <w:rsid w:val="00DA49B2"/>
    <w:rsid w:val="00E47591"/>
    <w:rsid w:val="00EB1492"/>
    <w:rsid w:val="00F12F0D"/>
    <w:rsid w:val="00F16E1D"/>
    <w:rsid w:val="00FE2507"/>
    <w:rsid w:val="00F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0792C"/>
  <w15:docId w15:val="{E491E0E4-6A3A-1D44-817C-3DE894D7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AE586C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E586C"/>
    <w:rPr>
      <w:rFonts w:ascii="Times New Roman" w:eastAsia="Calibri" w:hAnsi="Times New Roman"/>
      <w:sz w:val="18"/>
      <w:szCs w:val="18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0CC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30CC2"/>
    <w:rPr>
      <w:rFonts w:eastAsia="Calibri"/>
      <w:lang w:eastAsia="en-US"/>
    </w:rPr>
  </w:style>
  <w:style w:type="paragraph" w:styleId="Lijstalinea">
    <w:name w:val="List Paragraph"/>
    <w:basedOn w:val="Standaard"/>
    <w:uiPriority w:val="34"/>
    <w:rsid w:val="00BB4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457</Words>
  <Characters>2868</Characters>
  <Application>Microsoft Office Word</Application>
  <DocSecurity>0</DocSecurity>
  <Lines>61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5</cp:revision>
  <dcterms:created xsi:type="dcterms:W3CDTF">2022-07-08T09:41:00Z</dcterms:created>
  <dcterms:modified xsi:type="dcterms:W3CDTF">2022-07-15T10:40:00Z</dcterms:modified>
</cp:coreProperties>
</file>